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Daily Scrum - April 22, 2026</w:t>
      </w:r>
    </w:p>
    <w:p>
      <w:r>
        <w:t>Start Time: 11:00 AM</w:t>
      </w:r>
    </w:p>
    <w:p>
      <w:r>
        <w:t>End Time: 11:30 AM</w:t>
      </w:r>
    </w:p>
    <w:p>
      <w:r>
        <w:t>Project: SecureGPS Development</w:t>
      </w:r>
    </w:p>
    <w:p>
      <w:r>
        <w:t>Attendees: Daniel Bikowicz, Helen Gomez, Nahahme Bar 'Ysrael, Omar Adel Alali, Matthew Clayton</w:t>
      </w:r>
    </w:p>
    <w:p/>
    <w:p>
      <w:r>
        <w:t>Meeting Summary</w:t>
      </w:r>
    </w:p>
    <w:p>
      <w:r>
        <w:t>The team conducted final validation testing and ensured system performance met requirements.</w:t>
      </w:r>
    </w:p>
    <w:p/>
    <w:p>
      <w:r>
        <w:t>Daniel Bikowicz</w:t>
      </w:r>
    </w:p>
    <w:p>
      <w:r>
        <w:t>Hours Contributed: 3 hours</w:t>
      </w:r>
    </w:p>
    <w:p>
      <w:r>
        <w:t>Progress: Verified system performance and reviewed detection outputs.</w:t>
      </w:r>
    </w:p>
    <w:p>
      <w:r>
        <w:t>Next Actions: Confirm final system readiness.</w:t>
      </w:r>
    </w:p>
    <w:p>
      <w:r>
        <w:t>Issues: None.</w:t>
      </w:r>
    </w:p>
    <w:p/>
    <w:p>
      <w:r>
        <w:t>Helen Gomez</w:t>
      </w:r>
    </w:p>
    <w:p>
      <w:r>
        <w:t>Hours Contributed: 3 hours</w:t>
      </w:r>
    </w:p>
    <w:p>
      <w:r>
        <w:t>Progress: Confirmed deployment configurations and validated pipeline stability.</w:t>
      </w:r>
    </w:p>
    <w:p>
      <w:r>
        <w:t>Next Actions: Prepare final submission materials.</w:t>
      </w:r>
    </w:p>
    <w:p>
      <w:r>
        <w:t>Issues: None.</w:t>
      </w:r>
    </w:p>
    <w:p/>
    <w:p>
      <w:r>
        <w:t>Nahahme Bar 'Ysrael</w:t>
      </w:r>
    </w:p>
    <w:p>
      <w:r>
        <w:t>Hours Contributed: 3 hours</w:t>
      </w:r>
    </w:p>
    <w:p>
      <w:r>
        <w:t>Progress: Tested UI components and ensured consistent behavior across views.</w:t>
      </w:r>
    </w:p>
    <w:p>
      <w:r>
        <w:t>Next Actions: Final UI verification.</w:t>
      </w:r>
    </w:p>
    <w:p>
      <w:r>
        <w:t>Issues: None.</w:t>
      </w:r>
    </w:p>
    <w:p/>
    <w:p>
      <w:r>
        <w:t>Omar Adel Alali</w:t>
      </w:r>
    </w:p>
    <w:p>
      <w:r>
        <w:t>Hours Contributed: 3 hours</w:t>
      </w:r>
    </w:p>
    <w:p>
      <w:r>
        <w:t>Progress: Supported backend validation and ensured system consistency.</w:t>
      </w:r>
    </w:p>
    <w:p>
      <w:r>
        <w:t>Next Actions: Assist with final checks.</w:t>
      </w:r>
    </w:p>
    <w:p>
      <w:r>
        <w:t>Issues: None.</w:t>
      </w:r>
    </w:p>
    <w:p/>
    <w:p>
      <w:r>
        <w:t>Matthew Clayton</w:t>
      </w:r>
    </w:p>
    <w:p>
      <w:r>
        <w:t>Hours Contributed: 3 hours</w:t>
      </w:r>
    </w:p>
    <w:p>
      <w:r>
        <w:t>Progress: Completed testing validation and confirmed system functionality.</w:t>
      </w:r>
    </w:p>
    <w:p>
      <w:r>
        <w:t>Next Actions: Finalize QA results.</w:t>
      </w:r>
    </w:p>
    <w:p>
      <w:r>
        <w:t>Issues: None.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